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27E091DC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62B4D1DE" w:rsidR="004569C5" w:rsidRPr="008C6AE6" w:rsidRDefault="00162242" w:rsidP="00FC6266">
            <w:pPr>
              <w:rPr>
                <w:noProof/>
              </w:rPr>
            </w:pPr>
            <w:r w:rsidRPr="00162242">
              <w:rPr>
                <w:noProof/>
              </w:rPr>
              <w:t>Plaatsing, vervanging en verwijdering van afvalinzamelvoorzieningen en bijkomende werkzaamheden in de gemeente Amsterdam.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55AB1C7C" w:rsidR="004569C5" w:rsidRPr="008C6AE6" w:rsidRDefault="00162242" w:rsidP="00FC6266">
            <w:r>
              <w:t>AI2024-0158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0C8CE33B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</w:t>
      </w:r>
      <w:r w:rsidR="00162242">
        <w:t>n</w:t>
      </w:r>
      <w:r w:rsidRPr="008C6AE6">
        <w:t>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894F11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894F11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894F11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894F11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894F11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894F11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894F11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894F11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4C095EC" w14:textId="77777777" w:rsidR="00054A2F" w:rsidRDefault="00054A2F" w:rsidP="00054A2F"/>
    <w:p w14:paraId="72E50415" w14:textId="77777777" w:rsidR="00384E37" w:rsidRPr="00B73F27" w:rsidRDefault="00384E37" w:rsidP="00384E3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6DA8F6A" w14:textId="77777777" w:rsidR="00384E37" w:rsidRPr="00B73F27" w:rsidRDefault="00384E37" w:rsidP="00384E3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9BCC408" w14:textId="77777777" w:rsidR="00384E37" w:rsidRDefault="00384E37" w:rsidP="00384E37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7C1A230E" w14:textId="77777777" w:rsidR="00144D27" w:rsidRDefault="00144D27" w:rsidP="00144D2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A313759" w14:textId="0EAC1E7C" w:rsidR="00144D27" w:rsidRPr="00B73F27" w:rsidRDefault="00144D27" w:rsidP="00144D27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4CC01893" w14:textId="77777777" w:rsidR="00384E37" w:rsidRPr="00B73F27" w:rsidRDefault="00384E37" w:rsidP="00384E3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007BA862" w14:textId="77777777" w:rsidR="00384E37" w:rsidRPr="00B73F27" w:rsidRDefault="00384E37" w:rsidP="00384E37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75713" w14:textId="77777777" w:rsidR="00384E37" w:rsidRPr="00B73F27" w:rsidRDefault="00384E37" w:rsidP="00384E3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3478901" w14:textId="77777777" w:rsidR="00384E37" w:rsidRPr="00B73F27" w:rsidRDefault="00384E37" w:rsidP="00384E37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A5FA4C2" w14:textId="77777777" w:rsidR="00384E37" w:rsidRPr="00B73F27" w:rsidRDefault="00384E37" w:rsidP="00384E3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02408591" w14:textId="77777777" w:rsidR="00384E37" w:rsidRPr="00B73F27" w:rsidRDefault="00384E37" w:rsidP="00384E37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0050AC0D" w14:textId="77777777" w:rsidR="00384E37" w:rsidRPr="00B73F27" w:rsidRDefault="00384E37" w:rsidP="00384E37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31E50DD2" w14:textId="77777777" w:rsidR="00384E37" w:rsidRDefault="00384E37" w:rsidP="00384E37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51693354" w14:textId="77777777" w:rsidR="00054A2F" w:rsidRDefault="00054A2F" w:rsidP="00054A2F"/>
    <w:p w14:paraId="1A606FF5" w14:textId="77777777" w:rsidR="000B46D8" w:rsidRPr="004569C5" w:rsidRDefault="000B46D8" w:rsidP="00054A2F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10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F82DC" w14:textId="77777777" w:rsidR="00260E91" w:rsidRDefault="00260E91" w:rsidP="004569C5">
      <w:pPr>
        <w:spacing w:line="240" w:lineRule="auto"/>
      </w:pPr>
      <w:r>
        <w:separator/>
      </w:r>
    </w:p>
  </w:endnote>
  <w:endnote w:type="continuationSeparator" w:id="0">
    <w:p w14:paraId="4C3281B2" w14:textId="77777777" w:rsidR="00260E91" w:rsidRDefault="00260E91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B96DF" w14:textId="77777777" w:rsidR="00260E91" w:rsidRDefault="00260E91" w:rsidP="004569C5">
      <w:pPr>
        <w:spacing w:line="240" w:lineRule="auto"/>
      </w:pPr>
      <w:r>
        <w:separator/>
      </w:r>
    </w:p>
  </w:footnote>
  <w:footnote w:type="continuationSeparator" w:id="0">
    <w:p w14:paraId="69489FAD" w14:textId="77777777" w:rsidR="00260E91" w:rsidRDefault="00260E91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09C49E7F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</w:t>
          </w:r>
          <w:r w:rsidR="00A87C49">
            <w:rPr>
              <w:sz w:val="18"/>
              <w:szCs w:val="18"/>
            </w:rPr>
            <w:t>2</w:t>
          </w:r>
          <w:r w:rsidR="00162242">
            <w:rPr>
              <w:sz w:val="18"/>
              <w:szCs w:val="18"/>
            </w:rPr>
            <w:t>4</w:t>
          </w:r>
          <w:r>
            <w:rPr>
              <w:sz w:val="18"/>
              <w:szCs w:val="18"/>
            </w:rPr>
            <w:t>-</w:t>
          </w:r>
          <w:r w:rsidR="00162242">
            <w:rPr>
              <w:sz w:val="18"/>
              <w:szCs w:val="18"/>
            </w:rPr>
            <w:t>0158</w:t>
          </w:r>
          <w:r w:rsidRPr="00220940">
            <w:rPr>
              <w:sz w:val="18"/>
              <w:szCs w:val="18"/>
            </w:rPr>
            <w:t xml:space="preserve"> </w:t>
          </w:r>
          <w:r w:rsidR="00162242" w:rsidRPr="00162242">
            <w:rPr>
              <w:sz w:val="18"/>
              <w:szCs w:val="18"/>
            </w:rPr>
            <w:t>Plaatsing, vervanging en verwijdering van afvalinzamelvoorzieningen en bijkomende werkzaamheden in de gemeente Amsterdam.</w:t>
          </w:r>
        </w:p>
        <w:p w14:paraId="58CFDBAA" w14:textId="6C377DC3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162242" w:rsidRPr="00DB48D5" w:rsidRDefault="00162242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162242" w:rsidRDefault="001622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9C5"/>
    <w:rsid w:val="00054A2F"/>
    <w:rsid w:val="000B46D8"/>
    <w:rsid w:val="00144D27"/>
    <w:rsid w:val="00162242"/>
    <w:rsid w:val="00177A29"/>
    <w:rsid w:val="001A2232"/>
    <w:rsid w:val="001B35A9"/>
    <w:rsid w:val="00242716"/>
    <w:rsid w:val="00260E91"/>
    <w:rsid w:val="002B5524"/>
    <w:rsid w:val="00384E37"/>
    <w:rsid w:val="00387F80"/>
    <w:rsid w:val="003B3222"/>
    <w:rsid w:val="003C1BA9"/>
    <w:rsid w:val="00424DED"/>
    <w:rsid w:val="004569C5"/>
    <w:rsid w:val="00482A4F"/>
    <w:rsid w:val="00527398"/>
    <w:rsid w:val="005357F9"/>
    <w:rsid w:val="00537CF3"/>
    <w:rsid w:val="005749BA"/>
    <w:rsid w:val="00632123"/>
    <w:rsid w:val="006D10C6"/>
    <w:rsid w:val="007373CB"/>
    <w:rsid w:val="00754A34"/>
    <w:rsid w:val="00762F7E"/>
    <w:rsid w:val="007E1977"/>
    <w:rsid w:val="008104C5"/>
    <w:rsid w:val="008402D9"/>
    <w:rsid w:val="00894F11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B02B77"/>
    <w:rsid w:val="00BD0C39"/>
    <w:rsid w:val="00C85A1B"/>
    <w:rsid w:val="00CA1BAC"/>
    <w:rsid w:val="00CB5431"/>
    <w:rsid w:val="00CE174B"/>
    <w:rsid w:val="00DB1138"/>
    <w:rsid w:val="00DB74E1"/>
    <w:rsid w:val="00DD33FA"/>
    <w:rsid w:val="00E20DD9"/>
    <w:rsid w:val="00EB1492"/>
    <w:rsid w:val="00EF3194"/>
    <w:rsid w:val="00F12F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D3208007886D42B32600F106DE7B6B" ma:contentTypeVersion="4" ma:contentTypeDescription="Een nieuw document maken." ma:contentTypeScope="" ma:versionID="b71b05967432d1079446924b52aad08d">
  <xsd:schema xmlns:xsd="http://www.w3.org/2001/XMLSchema" xmlns:xs="http://www.w3.org/2001/XMLSchema" xmlns:p="http://schemas.microsoft.com/office/2006/metadata/properties" xmlns:ns2="0db02a18-a939-43c3-893d-24e5035eb987" targetNamespace="http://schemas.microsoft.com/office/2006/metadata/properties" ma:root="true" ma:fieldsID="932360bd800bd9d5ba2685d7c0514e25" ns2:_="">
    <xsd:import namespace="0db02a18-a939-43c3-893d-24e5035eb9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02a18-a939-43c3-893d-24e5035eb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64BC0C-C8E5-4FB4-979A-3B6B0C6B4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b02a18-a939-43c3-893d-24e5035eb9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3842E5-7A1A-45F7-B663-972F7138B5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12A20F-67B2-40B8-8567-025E89D6E8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Meijer, Gabriël</cp:lastModifiedBy>
  <cp:revision>5</cp:revision>
  <dcterms:created xsi:type="dcterms:W3CDTF">2025-03-12T12:21:00Z</dcterms:created>
  <dcterms:modified xsi:type="dcterms:W3CDTF">2025-03-12T12:44:00Z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0x010100F0D3208007886D42B32600F106DE7B6B</vt:lpwstr>
  </property>
  <property fmtid="{D5CDD505-2E9C-101B-9397-08002B2CF9AE}" pid="3" name="_dlc_DocIdItemGuid">
    <vt:lpwstr>e3ccb407-a38d-4716-82ad-252a6eb28b2f</vt:lpwstr>
  </property>
</Properties>
</file>